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27847065" name="1548c4c0-bddc-11ef-be50-91ad211b07d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6320122" name="1548c4c0-bddc-11ef-be50-91ad211b07d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34218636" name="30ced1d0-bddc-11ef-9ddc-0bc7ff4d598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1663239" name="30ced1d0-bddc-11ef-9ddc-0bc7ff4d5981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86926681" name="4d4cd370-bddc-11ef-8a06-cd4221bd3c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3262897" name="4d4cd370-bddc-11ef-8a06-cd4221bd3c44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Witikonerstrasse 98, 8032 Zürich </w:t>
          </w:r>
        </w:p>
        <w:p>
          <w:pPr>
            <w:spacing w:before="0" w:after="0"/>
          </w:pPr>
          <w:r>
            <w:t>67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footer.xml" Type="http://schemas.openxmlformats.org/officeDocument/2006/relationships/footer" Id="rId7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